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6, 8873 Amden</w:t>
          </w:r>
        </w:p>
        <w:p>
          <w:pPr>
            <w:spacing w:before="0" w:after="0"/>
          </w:pPr>
          <w:r>
            <w:t>DN 906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